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62DD4" w14:textId="206D86E8" w:rsidR="00CD296C" w:rsidRPr="00CD296C" w:rsidRDefault="00CD296C" w:rsidP="00CD296C">
      <w:pPr>
        <w:pStyle w:val="Kop1"/>
        <w:ind w:left="1701"/>
        <w:rPr>
          <w:rFonts w:asciiTheme="minorHAnsi" w:hAnsiTheme="minorHAnsi" w:cstheme="minorHAnsi"/>
          <w:sz w:val="28"/>
        </w:rPr>
      </w:pPr>
      <w:bookmarkStart w:id="0" w:name="_Toc98775524"/>
      <w:r w:rsidRPr="00CD296C">
        <w:rPr>
          <w:rFonts w:asciiTheme="minorHAnsi" w:hAnsiTheme="minorHAnsi" w:cstheme="minorHAnsi"/>
          <w:sz w:val="28"/>
        </w:rPr>
        <w:t xml:space="preserve">Bijlage 06 </w:t>
      </w:r>
      <w:r>
        <w:rPr>
          <w:rFonts w:asciiTheme="minorHAnsi" w:hAnsiTheme="minorHAnsi" w:cstheme="minorHAnsi"/>
          <w:sz w:val="28"/>
        </w:rPr>
        <w:t>-</w:t>
      </w:r>
      <w:r w:rsidRPr="00CD296C">
        <w:rPr>
          <w:rFonts w:asciiTheme="minorHAnsi" w:hAnsiTheme="minorHAnsi" w:cstheme="minorHAnsi"/>
          <w:sz w:val="28"/>
        </w:rPr>
        <w:t xml:space="preserve"> Model curriculum vitae voorgestelde Sleutelfunctionarissen</w:t>
      </w:r>
      <w:bookmarkEnd w:id="0"/>
    </w:p>
    <w:p w14:paraId="46E8E5F2" w14:textId="507D7CFE" w:rsidR="00CD296C" w:rsidRDefault="00CD296C" w:rsidP="00CD296C">
      <w:pPr>
        <w:rPr>
          <w:rFonts w:asciiTheme="minorHAnsi" w:hAnsiTheme="minorHAnsi" w:cstheme="minorHAnsi"/>
          <w:sz w:val="20"/>
        </w:rPr>
      </w:pPr>
      <w:r w:rsidRPr="001E56E5">
        <w:rPr>
          <w:rFonts w:asciiTheme="minorHAnsi" w:hAnsiTheme="minorHAnsi" w:cstheme="minorHAnsi"/>
          <w:sz w:val="20"/>
        </w:rPr>
        <w:t xml:space="preserve">Inzake de aanbesteding conform de </w:t>
      </w:r>
      <w:r>
        <w:rPr>
          <w:rFonts w:asciiTheme="minorHAnsi" w:hAnsiTheme="minorHAnsi" w:cstheme="minorHAnsi"/>
          <w:sz w:val="20"/>
        </w:rPr>
        <w:t xml:space="preserve">Nationale </w:t>
      </w:r>
      <w:r w:rsidRPr="001E56E5">
        <w:rPr>
          <w:rFonts w:asciiTheme="minorHAnsi" w:hAnsiTheme="minorHAnsi" w:cstheme="minorHAnsi"/>
          <w:sz w:val="20"/>
        </w:rPr>
        <w:t>openbare procedure betreffende het project:</w:t>
      </w:r>
    </w:p>
    <w:p w14:paraId="793107C1" w14:textId="77777777" w:rsidR="00CD296C" w:rsidRPr="001E56E5" w:rsidRDefault="00CD296C" w:rsidP="00CD296C">
      <w:pPr>
        <w:rPr>
          <w:rFonts w:asciiTheme="minorHAnsi" w:hAnsiTheme="minorHAnsi" w:cstheme="minorHAnsi"/>
          <w:sz w:val="20"/>
        </w:rPr>
      </w:pPr>
    </w:p>
    <w:p w14:paraId="6FCA5D23" w14:textId="690379C9" w:rsidR="00CD296C" w:rsidRPr="00CD296C" w:rsidRDefault="00CD296C" w:rsidP="00CD296C">
      <w:pPr>
        <w:rPr>
          <w:rFonts w:asciiTheme="minorHAnsi" w:hAnsiTheme="minorHAnsi" w:cstheme="minorHAnsi"/>
          <w:b/>
          <w:sz w:val="24"/>
          <w:szCs w:val="24"/>
        </w:rPr>
      </w:pPr>
      <w:r w:rsidRPr="006E1862">
        <w:rPr>
          <w:rFonts w:asciiTheme="minorHAnsi" w:hAnsiTheme="minorHAnsi" w:cstheme="minorHAnsi"/>
          <w:b/>
          <w:sz w:val="24"/>
          <w:szCs w:val="24"/>
        </w:rPr>
        <w:t>“Green Deal Loven - Kanaalzone (opstart en energietransitie)”</w:t>
      </w:r>
    </w:p>
    <w:p w14:paraId="2A26AEDD" w14:textId="77777777" w:rsidR="00CD296C" w:rsidRDefault="00CD296C" w:rsidP="00CD296C">
      <w:pPr>
        <w:ind w:left="3425" w:firstLine="175"/>
        <w:rPr>
          <w:rFonts w:asciiTheme="minorHAnsi" w:hAnsiTheme="minorHAnsi" w:cstheme="minorHAnsi"/>
          <w:b/>
          <w:sz w:val="22"/>
          <w:szCs w:val="22"/>
        </w:rPr>
      </w:pPr>
    </w:p>
    <w:p w14:paraId="4163FAF4" w14:textId="7A473243" w:rsidR="00CD296C" w:rsidRPr="00CD296C" w:rsidRDefault="00CD296C" w:rsidP="000029D0">
      <w:pPr>
        <w:rPr>
          <w:rFonts w:asciiTheme="minorHAnsi" w:hAnsiTheme="minorHAnsi" w:cstheme="minorHAnsi"/>
          <w:b/>
          <w:sz w:val="22"/>
          <w:szCs w:val="22"/>
        </w:rPr>
      </w:pPr>
      <w:r w:rsidRPr="00CD296C">
        <w:rPr>
          <w:rFonts w:asciiTheme="minorHAnsi" w:hAnsiTheme="minorHAnsi" w:cstheme="minorHAnsi"/>
          <w:b/>
          <w:sz w:val="22"/>
          <w:szCs w:val="22"/>
        </w:rPr>
        <w:t>met kenmerk 2022 / 322</w:t>
      </w:r>
      <w:r w:rsidR="000029D0">
        <w:rPr>
          <w:rFonts w:asciiTheme="minorHAnsi" w:hAnsiTheme="minorHAnsi" w:cstheme="minorHAnsi"/>
          <w:b/>
          <w:sz w:val="22"/>
          <w:szCs w:val="22"/>
        </w:rPr>
        <w:t>, projectnummer 93508360</w:t>
      </w:r>
    </w:p>
    <w:p w14:paraId="339F4A91" w14:textId="77777777" w:rsidR="00CD296C" w:rsidRDefault="00CD296C" w:rsidP="00CD296C">
      <w:pPr>
        <w:ind w:left="3425" w:firstLine="175"/>
        <w:rPr>
          <w:rFonts w:asciiTheme="minorHAnsi" w:hAnsiTheme="minorHAnsi" w:cstheme="minorHAnsi"/>
          <w:b/>
          <w:sz w:val="20"/>
        </w:rPr>
      </w:pPr>
    </w:p>
    <w:p w14:paraId="0793E911" w14:textId="77777777" w:rsidR="00E6422C" w:rsidRDefault="00CD296C" w:rsidP="00CD296C">
      <w:pPr>
        <w:ind w:left="981" w:firstLine="720"/>
        <w:jc w:val="both"/>
        <w:rPr>
          <w:rFonts w:asciiTheme="minorHAnsi" w:hAnsiTheme="minorHAnsi" w:cstheme="minorHAnsi"/>
          <w:sz w:val="20"/>
        </w:rPr>
      </w:pPr>
      <w:r w:rsidRPr="00176174">
        <w:rPr>
          <w:rFonts w:asciiTheme="minorHAnsi" w:hAnsiTheme="minorHAnsi" w:cs="Arial"/>
          <w:b/>
          <w:sz w:val="20"/>
        </w:rPr>
        <w:sym w:font="Symbol" w:char="F07F"/>
      </w:r>
      <w:r w:rsidRPr="00176174">
        <w:rPr>
          <w:rFonts w:asciiTheme="minorHAnsi" w:hAnsiTheme="minorHAnsi" w:cs="Arial"/>
          <w:b/>
          <w:sz w:val="20"/>
        </w:rPr>
        <w:t xml:space="preserve"> </w:t>
      </w:r>
      <w:r w:rsidRPr="00176174">
        <w:rPr>
          <w:rFonts w:asciiTheme="minorHAnsi" w:hAnsiTheme="minorHAnsi" w:cstheme="minorHAnsi"/>
          <w:sz w:val="20"/>
        </w:rPr>
        <w:t>Sleutelfunctionaris 1</w:t>
      </w:r>
    </w:p>
    <w:p w14:paraId="00FC740C" w14:textId="21C46CF0" w:rsidR="00CD296C" w:rsidRPr="00176174" w:rsidRDefault="00CD296C" w:rsidP="00CD296C">
      <w:pPr>
        <w:ind w:left="981" w:firstLine="720"/>
        <w:jc w:val="both"/>
        <w:rPr>
          <w:rFonts w:asciiTheme="minorHAnsi" w:hAnsiTheme="minorHAnsi" w:cstheme="minorHAnsi"/>
          <w:sz w:val="20"/>
        </w:rPr>
      </w:pPr>
      <w:r w:rsidRPr="00176174">
        <w:rPr>
          <w:rFonts w:asciiTheme="minorHAnsi" w:hAnsiTheme="minorHAnsi" w:cstheme="minorHAnsi"/>
          <w:sz w:val="20"/>
        </w:rPr>
        <w:t>Project</w:t>
      </w:r>
      <w:r w:rsidR="00176174" w:rsidRPr="00176174">
        <w:rPr>
          <w:rFonts w:asciiTheme="minorHAnsi" w:hAnsiTheme="minorHAnsi" w:cstheme="minorHAnsi"/>
          <w:sz w:val="20"/>
        </w:rPr>
        <w:t>manager</w:t>
      </w:r>
    </w:p>
    <w:p w14:paraId="6FFC9BE4" w14:textId="77777777" w:rsidR="00CD296C" w:rsidRPr="00176174" w:rsidRDefault="00CD296C" w:rsidP="00CD296C">
      <w:pPr>
        <w:ind w:left="981" w:firstLine="720"/>
        <w:jc w:val="both"/>
        <w:rPr>
          <w:rFonts w:asciiTheme="minorHAnsi" w:hAnsiTheme="minorHAnsi" w:cstheme="minorHAnsi"/>
          <w:sz w:val="20"/>
        </w:rPr>
      </w:pPr>
    </w:p>
    <w:p w14:paraId="07ED936A" w14:textId="77777777" w:rsidR="00E6422C" w:rsidRDefault="00CD296C" w:rsidP="00176174">
      <w:pPr>
        <w:ind w:left="1701"/>
        <w:jc w:val="both"/>
        <w:rPr>
          <w:rFonts w:asciiTheme="minorHAnsi" w:hAnsiTheme="minorHAnsi" w:cstheme="minorHAnsi"/>
          <w:sz w:val="20"/>
        </w:rPr>
      </w:pPr>
      <w:r w:rsidRPr="00176174">
        <w:rPr>
          <w:rFonts w:asciiTheme="minorHAnsi" w:hAnsiTheme="minorHAnsi" w:cs="Arial"/>
          <w:b/>
          <w:sz w:val="20"/>
        </w:rPr>
        <w:sym w:font="Symbol" w:char="F07F"/>
      </w:r>
      <w:r w:rsidRPr="00176174">
        <w:rPr>
          <w:rFonts w:asciiTheme="minorHAnsi" w:hAnsiTheme="minorHAnsi" w:cs="Arial"/>
          <w:b/>
          <w:sz w:val="20"/>
        </w:rPr>
        <w:t xml:space="preserve"> </w:t>
      </w:r>
      <w:r w:rsidRPr="00176174">
        <w:rPr>
          <w:rFonts w:asciiTheme="minorHAnsi" w:hAnsiTheme="minorHAnsi" w:cstheme="minorHAnsi"/>
          <w:sz w:val="20"/>
        </w:rPr>
        <w:t xml:space="preserve">Sleutelfunctionaris 2 </w:t>
      </w:r>
    </w:p>
    <w:p w14:paraId="48F56820" w14:textId="0E362CF8" w:rsidR="00CD296C" w:rsidRPr="00F57D6C" w:rsidRDefault="00E6422C" w:rsidP="00176174">
      <w:pPr>
        <w:ind w:left="1701"/>
        <w:jc w:val="both"/>
        <w:rPr>
          <w:rFonts w:asciiTheme="minorHAnsi" w:hAnsiTheme="minorHAnsi" w:cstheme="minorHAnsi"/>
          <w:sz w:val="20"/>
        </w:rPr>
      </w:pPr>
      <w:r>
        <w:rPr>
          <w:rFonts w:asciiTheme="minorHAnsi" w:hAnsiTheme="minorHAnsi"/>
          <w:sz w:val="20"/>
        </w:rPr>
        <w:t>M</w:t>
      </w:r>
      <w:r w:rsidR="00176174" w:rsidRPr="00176174">
        <w:rPr>
          <w:rFonts w:asciiTheme="minorHAnsi" w:hAnsiTheme="minorHAnsi"/>
          <w:sz w:val="20"/>
        </w:rPr>
        <w:t>edewerker/adviseur die belast wordt met de uitvoering van de Opdracht</w:t>
      </w:r>
    </w:p>
    <w:p w14:paraId="09A86108" w14:textId="77777777" w:rsidR="00CD296C" w:rsidRDefault="00CD296C" w:rsidP="00CD296C">
      <w:pPr>
        <w:rPr>
          <w:rFonts w:asciiTheme="minorHAnsi" w:hAnsiTheme="minorHAnsi" w:cstheme="minorHAnsi"/>
          <w:b/>
          <w:spacing w:val="0"/>
          <w:sz w:val="20"/>
        </w:rPr>
      </w:pPr>
    </w:p>
    <w:p w14:paraId="1B9F155F" w14:textId="77777777" w:rsidR="00CD296C" w:rsidRDefault="00CD296C" w:rsidP="00CD296C">
      <w:pPr>
        <w:suppressAutoHyphens/>
        <w:ind w:left="981" w:firstLine="720"/>
        <w:jc w:val="both"/>
        <w:rPr>
          <w:rFonts w:asciiTheme="minorHAnsi" w:hAnsiTheme="minorHAnsi" w:cstheme="minorHAnsi"/>
          <w:iCs/>
          <w:spacing w:val="0"/>
          <w:sz w:val="20"/>
          <w:highlight w:val="green"/>
        </w:rPr>
      </w:pPr>
      <w:r w:rsidRPr="0071175D">
        <w:rPr>
          <w:rFonts w:asciiTheme="minorHAnsi" w:hAnsiTheme="minorHAnsi" w:cstheme="minorHAnsi"/>
          <w:iCs/>
          <w:spacing w:val="0"/>
          <w:sz w:val="20"/>
          <w:highlight w:val="green"/>
        </w:rPr>
        <w:t xml:space="preserve">(Aankruisen wat van toepassing is), </w:t>
      </w:r>
    </w:p>
    <w:p w14:paraId="4103B075" w14:textId="77777777" w:rsidR="00CD296C" w:rsidRPr="001E56E5" w:rsidRDefault="00CD296C" w:rsidP="00CD296C">
      <w:pPr>
        <w:ind w:left="3425" w:firstLine="175"/>
        <w:rPr>
          <w:rFonts w:asciiTheme="minorHAnsi" w:hAnsiTheme="minorHAnsi" w:cstheme="minorHAnsi"/>
          <w:b/>
          <w:sz w:val="20"/>
        </w:rPr>
      </w:pPr>
    </w:p>
    <w:p w14:paraId="6D0ADCA9" w14:textId="77777777" w:rsidR="00176174" w:rsidRDefault="00176174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</w:p>
    <w:p w14:paraId="0CF4E69A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Persoonsgegevens</w:t>
      </w:r>
    </w:p>
    <w:p w14:paraId="2A3F4DB5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5994CF3A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Voornaam: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  <w:t xml:space="preserve"> </w:t>
      </w:r>
    </w:p>
    <w:p w14:paraId="3CDEBFEF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Achternaam: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487601D3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Adres: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7230D8DC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56FC6EA0" w14:textId="77777777" w:rsidR="00CD296C" w:rsidRPr="002B04C3" w:rsidRDefault="00CD296C" w:rsidP="00CD296C">
      <w:pPr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ab/>
      </w:r>
    </w:p>
    <w:p w14:paraId="2D2CCFF6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Geboortedatum:</w:t>
      </w:r>
      <w:r w:rsidRPr="002B04C3">
        <w:rPr>
          <w:rFonts w:ascii="Calibri" w:hAnsi="Calibri" w:cs="Calibri"/>
          <w:sz w:val="20"/>
        </w:rPr>
        <w:tab/>
      </w:r>
      <w:r w:rsidRPr="002B04C3">
        <w:rPr>
          <w:rFonts w:ascii="Calibri" w:hAnsi="Calibri" w:cs="Calibri"/>
          <w:sz w:val="20"/>
        </w:rPr>
        <w:tab/>
      </w:r>
    </w:p>
    <w:p w14:paraId="2B32D00F" w14:textId="77777777" w:rsidR="00CD296C" w:rsidRDefault="00CD296C" w:rsidP="00CD296C">
      <w:pPr>
        <w:rPr>
          <w:rFonts w:ascii="Calibri" w:hAnsi="Calibri" w:cs="Calibri"/>
          <w:sz w:val="20"/>
        </w:rPr>
      </w:pPr>
    </w:p>
    <w:p w14:paraId="5764920F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4435A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Opleidingen</w:t>
      </w:r>
    </w:p>
    <w:p w14:paraId="7BCADFD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0FB3B3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Naam van opleiding 1</w:t>
      </w:r>
    </w:p>
    <w:p w14:paraId="311A7DE0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jaar 1 – jaar 2</w:t>
      </w:r>
    </w:p>
    <w:p w14:paraId="605BC141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Instituut</w:t>
      </w:r>
    </w:p>
    <w:p w14:paraId="3B11D45F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</w:t>
      </w:r>
      <w:r>
        <w:rPr>
          <w:rFonts w:ascii="Calibri" w:hAnsi="Calibri" w:cs="Calibri"/>
          <w:sz w:val="20"/>
        </w:rPr>
        <w:t>de</w:t>
      </w:r>
      <w:r w:rsidRPr="002B04C3">
        <w:rPr>
          <w:rFonts w:ascii="Calibri" w:hAnsi="Calibri" w:cs="Calibri"/>
          <w:sz w:val="20"/>
        </w:rPr>
        <w:t xml:space="preserve"> meest recente opleiding en vermeld of een certificaat of diploma</w:t>
      </w:r>
      <w:r>
        <w:rPr>
          <w:rFonts w:ascii="Calibri" w:hAnsi="Calibri" w:cs="Calibri"/>
          <w:sz w:val="20"/>
        </w:rPr>
        <w:t xml:space="preserve"> </w:t>
      </w:r>
    </w:p>
    <w:p w14:paraId="360D20B8" w14:textId="77777777" w:rsidR="00CD296C" w:rsidRPr="002B04C3" w:rsidRDefault="00CD296C" w:rsidP="00CD296C">
      <w:pPr>
        <w:ind w:left="2160" w:hanging="216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</w:t>
      </w:r>
    </w:p>
    <w:p w14:paraId="30AD1560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B19D8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Naam van opleiding 2 </w:t>
      </w:r>
    </w:p>
    <w:p w14:paraId="2989B09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22488A9E" w14:textId="77777777" w:rsidR="00CD296C" w:rsidRDefault="00CD296C" w:rsidP="00CD296C">
      <w:pPr>
        <w:ind w:left="2160" w:hanging="216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Instituut </w:t>
      </w:r>
    </w:p>
    <w:p w14:paraId="53FA893E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Geef een korte omschrijving van de overige opleidingen en vermeld of een certificaat of diploma </w:t>
      </w:r>
      <w:r>
        <w:rPr>
          <w:rFonts w:ascii="Calibri" w:hAnsi="Calibri" w:cs="Calibri"/>
          <w:sz w:val="20"/>
        </w:rPr>
        <w:t>is</w:t>
      </w:r>
      <w:r w:rsidRPr="002B04C3">
        <w:rPr>
          <w:rFonts w:ascii="Calibri" w:hAnsi="Calibri" w:cs="Calibri"/>
          <w:sz w:val="20"/>
        </w:rPr>
        <w:t xml:space="preserve"> behaald. </w:t>
      </w:r>
    </w:p>
    <w:p w14:paraId="4D6FF20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5AA5D77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27476B3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9E8C9E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7297D56D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Werkervaring</w:t>
      </w:r>
    </w:p>
    <w:p w14:paraId="45E39D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8175431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Functietitel 1 </w:t>
      </w:r>
    </w:p>
    <w:p w14:paraId="4205A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6E52DA8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7B974DC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28EE80BC" w14:textId="4F67DEBD" w:rsidR="00CD296C" w:rsidRPr="002B04C3" w:rsidRDefault="00CD296C" w:rsidP="00E6422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60CD6577" w14:textId="77777777" w:rsidR="00CD296C" w:rsidRDefault="00CD296C" w:rsidP="00CD296C">
      <w:pPr>
        <w:spacing w:line="240" w:lineRule="auto"/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br w:type="page"/>
      </w:r>
    </w:p>
    <w:p w14:paraId="42BA76C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lastRenderedPageBreak/>
        <w:t xml:space="preserve">Functietitel 2 </w:t>
      </w:r>
    </w:p>
    <w:p w14:paraId="066B5D07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jaar 1 – jaar 2 </w:t>
      </w:r>
    </w:p>
    <w:p w14:paraId="5FDC99E0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Organisatie </w:t>
      </w:r>
    </w:p>
    <w:p w14:paraId="2D081964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 xml:space="preserve">Korte omschrijving van de werkzaamheden, in termen van taken/verantwoordelijkheden. Noem verder de belangrijkste behaalde resultaten en successen. </w:t>
      </w:r>
    </w:p>
    <w:p w14:paraId="2AC2E433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Gerealiseerde projecten en bijbehorende globale omzet toevoegen</w:t>
      </w:r>
    </w:p>
    <w:p w14:paraId="11B94E53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0CFE78CF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196D4896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10865C7D" w14:textId="77777777" w:rsidR="00CD296C" w:rsidRDefault="00CD296C" w:rsidP="00CD296C">
      <w:pPr>
        <w:ind w:left="0"/>
        <w:rPr>
          <w:rFonts w:ascii="Calibri" w:hAnsi="Calibri" w:cs="Calibri"/>
          <w:b/>
          <w:bCs/>
          <w:sz w:val="20"/>
        </w:rPr>
      </w:pPr>
    </w:p>
    <w:p w14:paraId="0D96F185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Relevante cursussen</w:t>
      </w:r>
    </w:p>
    <w:p w14:paraId="72BC2114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364DEB16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1</w:t>
      </w:r>
    </w:p>
    <w:p w14:paraId="66407758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22F4854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 </w:t>
      </w:r>
    </w:p>
    <w:p w14:paraId="7AF6A4CA" w14:textId="77777777" w:rsidR="00CD296C" w:rsidRPr="002B04C3" w:rsidRDefault="00CD296C" w:rsidP="00CD296C">
      <w:pPr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 </w:t>
      </w:r>
    </w:p>
    <w:p w14:paraId="631CD743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>Naam van cursus 2</w:t>
      </w:r>
    </w:p>
    <w:p w14:paraId="647B052C" w14:textId="77777777" w:rsidR="00CD296C" w:rsidRPr="002B04C3" w:rsidRDefault="00CD296C" w:rsidP="00CD296C">
      <w:pPr>
        <w:ind w:left="0"/>
        <w:rPr>
          <w:rFonts w:ascii="Calibri" w:hAnsi="Calibri" w:cs="Calibri"/>
          <w:bCs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jaar </w:t>
      </w:r>
    </w:p>
    <w:p w14:paraId="5E824F09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bCs/>
          <w:sz w:val="20"/>
        </w:rPr>
        <w:t xml:space="preserve">Geef een korte omschrijving van de cursus, de naam van de opleidingsinstantie en noteer of een certificaat of diploma </w:t>
      </w:r>
      <w:r>
        <w:rPr>
          <w:rFonts w:ascii="Calibri" w:hAnsi="Calibri" w:cs="Calibri"/>
          <w:bCs/>
          <w:sz w:val="20"/>
        </w:rPr>
        <w:t>is</w:t>
      </w:r>
      <w:r w:rsidRPr="002B04C3">
        <w:rPr>
          <w:rFonts w:ascii="Calibri" w:hAnsi="Calibri" w:cs="Calibri"/>
          <w:bCs/>
          <w:sz w:val="20"/>
        </w:rPr>
        <w:t xml:space="preserve"> behaald.</w:t>
      </w:r>
    </w:p>
    <w:p w14:paraId="481EF53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66B337B8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 w:rsidRPr="002B04C3">
        <w:rPr>
          <w:rFonts w:ascii="Calibri" w:hAnsi="Calibri" w:cs="Calibri"/>
          <w:sz w:val="20"/>
        </w:rPr>
        <w:t>Etc.</w:t>
      </w:r>
    </w:p>
    <w:p w14:paraId="046D72C7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5D8E31A" w14:textId="77777777" w:rsidR="00CD296C" w:rsidRDefault="00CD296C" w:rsidP="00CD296C">
      <w:pPr>
        <w:ind w:left="0"/>
        <w:rPr>
          <w:rFonts w:ascii="Calibri" w:hAnsi="Calibri" w:cs="Calibri"/>
          <w:sz w:val="20"/>
        </w:rPr>
      </w:pPr>
    </w:p>
    <w:p w14:paraId="1C8D6019" w14:textId="77777777" w:rsidR="00CD296C" w:rsidRPr="002B04C3" w:rsidRDefault="00CD296C" w:rsidP="00CD296C">
      <w:pPr>
        <w:pBdr>
          <w:bottom w:val="single" w:sz="4" w:space="1" w:color="auto"/>
        </w:pBdr>
        <w:ind w:left="0"/>
        <w:rPr>
          <w:rFonts w:ascii="Calibri" w:hAnsi="Calibri" w:cs="Calibri"/>
          <w:b/>
          <w:bCs/>
          <w:sz w:val="20"/>
        </w:rPr>
      </w:pPr>
      <w:r w:rsidRPr="002B04C3">
        <w:rPr>
          <w:rFonts w:ascii="Calibri" w:hAnsi="Calibri" w:cs="Calibri"/>
          <w:b/>
          <w:bCs/>
          <w:sz w:val="20"/>
        </w:rPr>
        <w:t>Competenties en werkhouding</w:t>
      </w:r>
    </w:p>
    <w:p w14:paraId="76AC5819" w14:textId="77777777" w:rsidR="00CD296C" w:rsidRDefault="00CD296C" w:rsidP="00CD296C">
      <w:pPr>
        <w:ind w:left="0"/>
        <w:rPr>
          <w:rFonts w:ascii="Calibri" w:hAnsi="Calibri" w:cs="Calibri"/>
          <w:bCs/>
          <w:sz w:val="20"/>
        </w:rPr>
      </w:pPr>
    </w:p>
    <w:p w14:paraId="4CBCC00D" w14:textId="77777777" w:rsidR="00CD296C" w:rsidRPr="002B04C3" w:rsidRDefault="00CD296C" w:rsidP="00CD296C">
      <w:pPr>
        <w:ind w:left="0"/>
        <w:rPr>
          <w:rFonts w:ascii="Calibri" w:hAnsi="Calibri" w:cs="Calibri"/>
          <w:sz w:val="20"/>
        </w:rPr>
      </w:pPr>
      <w:r>
        <w:rPr>
          <w:rFonts w:ascii="Calibri" w:hAnsi="Calibri" w:cs="Calibri"/>
          <w:bCs/>
          <w:sz w:val="20"/>
        </w:rPr>
        <w:t>B</w:t>
      </w:r>
      <w:r w:rsidRPr="002B04C3">
        <w:rPr>
          <w:rFonts w:ascii="Calibri" w:hAnsi="Calibri" w:cs="Calibri"/>
          <w:bCs/>
          <w:sz w:val="20"/>
        </w:rPr>
        <w:t>eschrijving</w:t>
      </w:r>
    </w:p>
    <w:p w14:paraId="00208E11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7BF6BF65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4197FC0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2146CCE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34309AAE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47AAE558" w14:textId="77777777" w:rsidR="00CD296C" w:rsidRPr="002B04C3" w:rsidRDefault="00CD296C" w:rsidP="00CD296C">
      <w:pPr>
        <w:rPr>
          <w:rFonts w:ascii="Calibri" w:hAnsi="Calibri" w:cs="Calibri"/>
          <w:sz w:val="20"/>
        </w:rPr>
      </w:pPr>
    </w:p>
    <w:p w14:paraId="0EAD3ADD" w14:textId="77777777" w:rsidR="00F91A8A" w:rsidRPr="00BA1B56" w:rsidRDefault="00F91A8A" w:rsidP="00BA1B56"/>
    <w:sectPr w:rsidR="00F91A8A" w:rsidRPr="00BA1B5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6719F" w14:textId="77777777" w:rsidR="00CD296C" w:rsidRDefault="00CD296C" w:rsidP="00F91A8A">
      <w:pPr>
        <w:spacing w:line="240" w:lineRule="auto"/>
      </w:pPr>
      <w:r>
        <w:separator/>
      </w:r>
    </w:p>
  </w:endnote>
  <w:endnote w:type="continuationSeparator" w:id="0">
    <w:p w14:paraId="0533172D" w14:textId="77777777" w:rsidR="00CD296C" w:rsidRDefault="00CD296C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Light">
    <w:altName w:val="Corbel"/>
    <w:charset w:val="00"/>
    <w:family w:val="auto"/>
    <w:pitch w:val="variable"/>
    <w:sig w:usb0="80000027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Til Sans VL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930CC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FDF3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9A495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7EBDB" w14:textId="77777777" w:rsidR="00CD296C" w:rsidRDefault="00CD296C" w:rsidP="00F91A8A">
      <w:pPr>
        <w:spacing w:line="240" w:lineRule="auto"/>
      </w:pPr>
      <w:r>
        <w:separator/>
      </w:r>
    </w:p>
  </w:footnote>
  <w:footnote w:type="continuationSeparator" w:id="0">
    <w:p w14:paraId="428F042C" w14:textId="77777777" w:rsidR="00CD296C" w:rsidRDefault="00CD296C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FBF22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30867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68216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DB1749"/>
    <w:multiLevelType w:val="multilevel"/>
    <w:tmpl w:val="6E9A8B64"/>
    <w:lvl w:ilvl="0">
      <w:start w:val="1"/>
      <w:numFmt w:val="decimal"/>
      <w:lvlText w:val="%1"/>
      <w:lvlJc w:val="right"/>
      <w:pPr>
        <w:tabs>
          <w:tab w:val="num" w:pos="1985"/>
        </w:tabs>
        <w:ind w:left="360" w:firstLine="1341"/>
      </w:pPr>
      <w:rPr>
        <w:rFonts w:hint="default"/>
      </w:rPr>
    </w:lvl>
    <w:lvl w:ilvl="1">
      <w:start w:val="1"/>
      <w:numFmt w:val="decimal"/>
      <w:lvlText w:val="%1.%2"/>
      <w:lvlJc w:val="right"/>
      <w:pPr>
        <w:tabs>
          <w:tab w:val="num" w:pos="1418"/>
        </w:tabs>
        <w:ind w:left="225" w:firstLine="909"/>
      </w:pPr>
      <w:rPr>
        <w:rFonts w:hint="default"/>
      </w:rPr>
    </w:lvl>
    <w:lvl w:ilvl="2">
      <w:start w:val="1"/>
      <w:numFmt w:val="decimal"/>
      <w:lvlText w:val="%1.%2.%3"/>
      <w:lvlJc w:val="right"/>
      <w:pPr>
        <w:tabs>
          <w:tab w:val="num" w:pos="1985"/>
        </w:tabs>
        <w:ind w:left="1224" w:firstLine="477"/>
      </w:pPr>
      <w:rPr>
        <w:rFonts w:hint="default"/>
      </w:rPr>
    </w:lvl>
    <w:lvl w:ilvl="3">
      <w:start w:val="1"/>
      <w:numFmt w:val="decimal"/>
      <w:lvlText w:val="%1.%2.%3.%4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none"/>
      <w:lvlText w:val="COLOFON"/>
      <w:lvlJc w:val="left"/>
      <w:pPr>
        <w:tabs>
          <w:tab w:val="num" w:pos="0"/>
        </w:tabs>
        <w:ind w:left="0" w:hanging="2268"/>
      </w:pPr>
      <w:rPr>
        <w:rFonts w:ascii="Frutiger Light" w:hAnsi="Frutiger Light" w:hint="default"/>
        <w:b w:val="0"/>
        <w:i w:val="0"/>
        <w:color w:val="BE8214"/>
        <w:sz w:val="28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7A35117A"/>
    <w:multiLevelType w:val="hybridMultilevel"/>
    <w:tmpl w:val="75CEDBD0"/>
    <w:lvl w:ilvl="0" w:tplc="0413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296C"/>
    <w:rsid w:val="000029D0"/>
    <w:rsid w:val="000E27D1"/>
    <w:rsid w:val="001413FF"/>
    <w:rsid w:val="00176174"/>
    <w:rsid w:val="00183BFF"/>
    <w:rsid w:val="00186254"/>
    <w:rsid w:val="005355A5"/>
    <w:rsid w:val="0063599E"/>
    <w:rsid w:val="006E1862"/>
    <w:rsid w:val="00747D8B"/>
    <w:rsid w:val="007D034A"/>
    <w:rsid w:val="00A9425F"/>
    <w:rsid w:val="00BA1B56"/>
    <w:rsid w:val="00C4694D"/>
    <w:rsid w:val="00CD296C"/>
    <w:rsid w:val="00E6422C"/>
    <w:rsid w:val="00F91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7D358"/>
  <w15:chartTrackingRefBased/>
  <w15:docId w15:val="{036842F3-AC03-47E1-81F1-20DCAA71B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D296C"/>
    <w:pPr>
      <w:spacing w:after="0" w:line="240" w:lineRule="atLeast"/>
      <w:ind w:left="1985"/>
    </w:pPr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91A8A"/>
    <w:pPr>
      <w:keepNext/>
      <w:keepLines/>
      <w:spacing w:after="240"/>
      <w:outlineLvl w:val="0"/>
    </w:pPr>
    <w:rPr>
      <w:rFonts w:eastAsiaTheme="majorEastAsia" w:cstheme="majorBidi"/>
      <w:b/>
      <w:bCs/>
      <w:sz w:val="30"/>
      <w:szCs w:val="28"/>
    </w:rPr>
  </w:style>
  <w:style w:type="paragraph" w:styleId="Kop2">
    <w:name w:val="heading 2"/>
    <w:basedOn w:val="Standaard"/>
    <w:next w:val="Standaard"/>
    <w:link w:val="Kop2Char"/>
    <w:unhideWhenUsed/>
    <w:qFormat/>
    <w:rsid w:val="00F91A8A"/>
    <w:pPr>
      <w:keepNext/>
      <w:keepLines/>
      <w:spacing w:before="240" w:after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eastAsiaTheme="majorEastAsia" w:cstheme="majorBidi"/>
      <w:b/>
      <w:bCs/>
      <w:iCs/>
    </w:rPr>
  </w:style>
  <w:style w:type="paragraph" w:styleId="Kop6">
    <w:name w:val="heading 6"/>
    <w:basedOn w:val="Standaard"/>
    <w:next w:val="Standaard"/>
    <w:link w:val="Kop6Char"/>
    <w:qFormat/>
    <w:rsid w:val="00CD296C"/>
    <w:pPr>
      <w:tabs>
        <w:tab w:val="num" w:pos="0"/>
      </w:tabs>
      <w:spacing w:before="240" w:after="60"/>
      <w:ind w:left="0" w:hanging="2268"/>
      <w:outlineLvl w:val="5"/>
    </w:pPr>
    <w:rPr>
      <w:b/>
      <w:bCs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i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character" w:customStyle="1" w:styleId="Kop6Char">
    <w:name w:val="Kop 6 Char"/>
    <w:basedOn w:val="Standaardalinea-lettertype"/>
    <w:link w:val="Kop6"/>
    <w:rsid w:val="00CD296C"/>
    <w:rPr>
      <w:rFonts w:ascii="Lucida Til Sans VL" w:eastAsia="Times New Roman" w:hAnsi="Lucida Til Sans VL" w:cs="Times New Roman"/>
      <w:b/>
      <w:bCs/>
      <w:spacing w:val="4"/>
      <w:lang w:eastAsia="nl-NL"/>
    </w:rPr>
  </w:style>
  <w:style w:type="paragraph" w:styleId="Lijstalinea">
    <w:name w:val="List Paragraph"/>
    <w:aliases w:val="Reference List,DVT lijst,3 *-,opsomming 1,2"/>
    <w:basedOn w:val="Standaard"/>
    <w:link w:val="LijstalineaChar"/>
    <w:uiPriority w:val="34"/>
    <w:qFormat/>
    <w:rsid w:val="00176174"/>
    <w:pPr>
      <w:spacing w:line="240" w:lineRule="auto"/>
      <w:ind w:left="708"/>
    </w:pPr>
  </w:style>
  <w:style w:type="character" w:customStyle="1" w:styleId="LijstalineaChar">
    <w:name w:val="Lijstalinea Char"/>
    <w:aliases w:val="Reference List Char,DVT lijst Char,3 *- Char,opsomming 1 Char,2 Char"/>
    <w:link w:val="Lijstalinea"/>
    <w:uiPriority w:val="34"/>
    <w:rsid w:val="00176174"/>
    <w:rPr>
      <w:rFonts w:ascii="Lucida Til Sans VL" w:eastAsia="Times New Roman" w:hAnsi="Lucida Til Sans VL" w:cs="Times New Roman"/>
      <w:spacing w:val="4"/>
      <w:sz w:val="17"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276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Leeuwen, Lourian van</dc:creator>
  <cp:keywords/>
  <dc:description/>
  <cp:lastModifiedBy>Leeuwen, Lourian van</cp:lastModifiedBy>
  <cp:revision>5</cp:revision>
  <dcterms:created xsi:type="dcterms:W3CDTF">2022-03-28T09:39:00Z</dcterms:created>
  <dcterms:modified xsi:type="dcterms:W3CDTF">2022-04-12T10:35:00Z</dcterms:modified>
</cp:coreProperties>
</file>